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FA089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8117FE" w:rsidRDefault="008117FE" w:rsidP="00FA089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8117FE" w:rsidRDefault="008117FE" w:rsidP="00FA0893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26</w:t>
      </w:r>
    </w:p>
    <w:p w:rsidR="008117FE" w:rsidRPr="008117FE" w:rsidRDefault="008117FE" w:rsidP="00FA0893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HỌC HÁT BÀI : EM VẪN NHỚ TRƯỜNG XƯA</w:t>
      </w:r>
    </w:p>
    <w:p w:rsidR="008117FE" w:rsidRPr="008117FE" w:rsidRDefault="008117FE" w:rsidP="00FA089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8117FE" w:rsidRPr="008117FE" w:rsidRDefault="008117FE" w:rsidP="00FA0893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9913"/>
      </w:tblGrid>
      <w:tr w:rsidR="008117FE" w:rsidRPr="008117FE" w:rsidTr="0056199E">
        <w:trPr>
          <w:jc w:val="center"/>
        </w:trPr>
        <w:tc>
          <w:tcPr>
            <w:tcW w:w="9913" w:type="dxa"/>
          </w:tcPr>
          <w:p w:rsidR="008117FE" w:rsidRPr="008117FE" w:rsidRDefault="008117FE" w:rsidP="00FA0893">
            <w:pPr>
              <w:spacing w:after="0" w:line="20" w:lineRule="atLeast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nl-NL"/>
              </w:rPr>
              <w:t>I.MỤC TIÊU:</w:t>
            </w:r>
          </w:p>
        </w:tc>
      </w:tr>
    </w:tbl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        - HS hát đúng giai điệu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Em vẫn nhớ trường xưa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. Thể hiện đúng trường độ móc đơn  chấm dôi, móc kép và trường độ 4 nốt móc kép. 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trình bày bài hát kết hợp gõ đệm theo nhịp (đoạn 1) và theo phách (đoạn 2).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Góp phần giáo dục HS tình cảm yêu quí mái trường, bạn bè và thấy cô giáo.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II. ĐỒ DÙNG DẠY HỌC: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Nhạc cụ quen dùng máy nghe, băng đĩa nhạc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 Em vẫn nhớ trường xưa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Tranh ảnh minh hoạ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Em vẫn nhớ trường xưa.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Tập đệm đàn và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Em vẫn nhớ trường xưa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FA0893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HOẠT ĐỘNG DẠY VÀ HỌC:</w:t>
      </w:r>
    </w:p>
    <w:p w:rsidR="008117FE" w:rsidRPr="008117FE" w:rsidRDefault="008117FE" w:rsidP="00FA0893">
      <w:pPr>
        <w:pStyle w:val="BodyText"/>
        <w:spacing w:line="2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1. </w:t>
      </w:r>
      <w:r w:rsidRPr="008117FE">
        <w:rPr>
          <w:i/>
          <w:sz w:val="28"/>
          <w:szCs w:val="28"/>
          <w:lang w:val="nl-NL"/>
        </w:rPr>
        <w:t>Ổn định tổ chức</w:t>
      </w:r>
      <w:r w:rsidRPr="008117FE">
        <w:rPr>
          <w:sz w:val="28"/>
          <w:szCs w:val="28"/>
          <w:lang w:val="nl-NL"/>
        </w:rPr>
        <w:t>: ( 1’) Nhắc HS sửa tư thế ngồi ngay ngắn.</w:t>
      </w:r>
    </w:p>
    <w:p w:rsidR="008117FE" w:rsidRPr="008117FE" w:rsidRDefault="008117FE" w:rsidP="00FA0893">
      <w:pPr>
        <w:pStyle w:val="BodyText"/>
        <w:spacing w:line="2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2. </w:t>
      </w:r>
      <w:r w:rsidRPr="008117FE">
        <w:rPr>
          <w:i/>
          <w:sz w:val="28"/>
          <w:szCs w:val="28"/>
          <w:lang w:val="nl-NL"/>
        </w:rPr>
        <w:t>Kiểm tra bài cũ</w:t>
      </w:r>
      <w:r w:rsidR="00FA0893">
        <w:rPr>
          <w:sz w:val="28"/>
          <w:szCs w:val="28"/>
          <w:lang w:val="nl-NL"/>
        </w:rPr>
        <w:t>: ( 4’) tr</w:t>
      </w:r>
      <w:r w:rsidR="00FA0893" w:rsidRPr="00FA0893">
        <w:rPr>
          <w:sz w:val="28"/>
          <w:szCs w:val="28"/>
          <w:lang w:val="nl-NL"/>
        </w:rPr>
        <w:t>ò</w:t>
      </w:r>
      <w:r w:rsidR="00FA0893">
        <w:rPr>
          <w:sz w:val="28"/>
          <w:szCs w:val="28"/>
          <w:lang w:val="nl-NL"/>
        </w:rPr>
        <w:t xml:space="preserve"> ch</w:t>
      </w:r>
      <w:r w:rsidR="00FA0893" w:rsidRPr="00FA0893">
        <w:rPr>
          <w:sz w:val="28"/>
          <w:szCs w:val="28"/>
          <w:lang w:val="nl-NL"/>
        </w:rPr>
        <w:t>ơi</w:t>
      </w:r>
      <w:r w:rsidR="00FA0893">
        <w:rPr>
          <w:sz w:val="28"/>
          <w:szCs w:val="28"/>
          <w:lang w:val="nl-NL"/>
        </w:rPr>
        <w:t xml:space="preserve"> : Nghe giai </w:t>
      </w:r>
      <w:r w:rsidR="00FA0893" w:rsidRPr="00FA0893">
        <w:rPr>
          <w:sz w:val="28"/>
          <w:szCs w:val="28"/>
          <w:lang w:val="nl-NL"/>
        </w:rPr>
        <w:t>đ</w:t>
      </w:r>
      <w:r w:rsidR="00FA0893">
        <w:rPr>
          <w:sz w:val="28"/>
          <w:szCs w:val="28"/>
          <w:lang w:val="nl-NL"/>
        </w:rPr>
        <w:t>i</w:t>
      </w:r>
      <w:r w:rsidR="00FA0893" w:rsidRPr="00FA0893">
        <w:rPr>
          <w:sz w:val="28"/>
          <w:szCs w:val="28"/>
          <w:lang w:val="nl-NL"/>
        </w:rPr>
        <w:t>ệu</w:t>
      </w:r>
      <w:r w:rsidR="00FA0893">
        <w:rPr>
          <w:sz w:val="28"/>
          <w:szCs w:val="28"/>
          <w:lang w:val="nl-NL"/>
        </w:rPr>
        <w:t xml:space="preserve"> </w:t>
      </w:r>
      <w:r w:rsidR="00FA0893" w:rsidRPr="00FA0893">
        <w:rPr>
          <w:sz w:val="28"/>
          <w:szCs w:val="28"/>
          <w:lang w:val="nl-NL"/>
        </w:rPr>
        <w:t>đ</w:t>
      </w:r>
      <w:r w:rsidR="00FA0893">
        <w:rPr>
          <w:sz w:val="28"/>
          <w:szCs w:val="28"/>
          <w:lang w:val="nl-NL"/>
        </w:rPr>
        <w:t>o</w:t>
      </w:r>
      <w:r w:rsidR="00FA0893" w:rsidRPr="00FA0893">
        <w:rPr>
          <w:sz w:val="28"/>
          <w:szCs w:val="28"/>
          <w:lang w:val="nl-NL"/>
        </w:rPr>
        <w:t>án</w:t>
      </w:r>
      <w:r w:rsidR="00FA0893">
        <w:rPr>
          <w:sz w:val="28"/>
          <w:szCs w:val="28"/>
          <w:lang w:val="nl-NL"/>
        </w:rPr>
        <w:t xml:space="preserve"> t</w:t>
      </w:r>
      <w:r w:rsidR="00FA0893" w:rsidRPr="00FA0893">
        <w:rPr>
          <w:sz w:val="28"/>
          <w:szCs w:val="28"/>
          <w:lang w:val="nl-NL"/>
        </w:rPr>
        <w:t>ê</w:t>
      </w:r>
      <w:r w:rsidR="00FA0893">
        <w:rPr>
          <w:sz w:val="28"/>
          <w:szCs w:val="28"/>
          <w:lang w:val="nl-NL"/>
        </w:rPr>
        <w:t>n b</w:t>
      </w:r>
      <w:r w:rsidR="00FA0893" w:rsidRPr="00FA0893">
        <w:rPr>
          <w:sz w:val="28"/>
          <w:szCs w:val="28"/>
          <w:lang w:val="nl-NL"/>
        </w:rPr>
        <w:t>ài</w:t>
      </w:r>
      <w:r w:rsidR="00FA0893">
        <w:rPr>
          <w:sz w:val="28"/>
          <w:szCs w:val="28"/>
          <w:lang w:val="nl-NL"/>
        </w:rPr>
        <w:t xml:space="preserve"> h</w:t>
      </w:r>
      <w:r w:rsidR="00FA0893" w:rsidRPr="00FA0893">
        <w:rPr>
          <w:sz w:val="28"/>
          <w:szCs w:val="28"/>
          <w:lang w:val="nl-NL"/>
        </w:rPr>
        <w:t>át</w:t>
      </w:r>
      <w:r w:rsidR="00FA0893">
        <w:rPr>
          <w:sz w:val="28"/>
          <w:szCs w:val="28"/>
          <w:lang w:val="nl-NL"/>
        </w:rPr>
        <w:t>.</w:t>
      </w:r>
    </w:p>
    <w:p w:rsidR="008117FE" w:rsidRPr="008117FE" w:rsidRDefault="008117FE" w:rsidP="00FA0893">
      <w:pPr>
        <w:pStyle w:val="BodyText"/>
        <w:spacing w:line="2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3. </w:t>
      </w:r>
      <w:r w:rsidRPr="008117FE">
        <w:rPr>
          <w:i/>
          <w:sz w:val="28"/>
          <w:szCs w:val="28"/>
          <w:lang w:val="nl-NL"/>
        </w:rPr>
        <w:t>Bài mới</w:t>
      </w:r>
      <w:r w:rsidRPr="008117FE">
        <w:rPr>
          <w:sz w:val="28"/>
          <w:szCs w:val="28"/>
          <w:lang w:val="nl-NL"/>
        </w:rPr>
        <w:t xml:space="preserve">: </w:t>
      </w:r>
    </w:p>
    <w:tbl>
      <w:tblPr>
        <w:tblW w:w="105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0"/>
        <w:gridCol w:w="3330"/>
      </w:tblGrid>
      <w:tr w:rsidR="008117FE" w:rsidRPr="008117FE" w:rsidTr="00D25797">
        <w:trPr>
          <w:trHeight w:val="448"/>
        </w:trPr>
        <w:tc>
          <w:tcPr>
            <w:tcW w:w="7200" w:type="dxa"/>
            <w:vAlign w:val="center"/>
          </w:tcPr>
          <w:p w:rsidR="008117FE" w:rsidRPr="00D25797" w:rsidRDefault="008117FE" w:rsidP="00FA089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579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3330" w:type="dxa"/>
            <w:vAlign w:val="center"/>
          </w:tcPr>
          <w:p w:rsidR="008117FE" w:rsidRPr="00D25797" w:rsidRDefault="008117FE" w:rsidP="00FA0893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2579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8117FE" w:rsidRPr="008117FE" w:rsidTr="00D25797">
        <w:tc>
          <w:tcPr>
            <w:tcW w:w="7200" w:type="dxa"/>
          </w:tcPr>
          <w:p w:rsidR="008117FE" w:rsidRPr="008117FE" w:rsidRDefault="008117FE" w:rsidP="00FA0893">
            <w:pPr>
              <w:numPr>
                <w:ilvl w:val="0"/>
                <w:numId w:val="8"/>
              </w:numPr>
              <w:spacing w:after="0" w:line="2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( 25’) Học hát: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Em vẫn nhớ trường xưa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 Giới thiệu bài hát</w:t>
            </w:r>
            <w:r w:rsid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giới thiệu tranh minh hoạ. 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Đọc lời ca</w:t>
            </w:r>
          </w:p>
          <w:p w:rsidR="00FA0893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Bài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Em vẫn nhớ trường xưa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gồm 2 đoạ</w:t>
            </w:r>
            <w:r w:rsid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n:</w:t>
            </w:r>
          </w:p>
          <w:p w:rsidR="00633462" w:rsidRDefault="00FA0893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</w: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oạn 1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</w: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từ </w:t>
            </w:r>
            <w:r w:rsidR="008117FE"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Trường làng em </w:t>
            </w:r>
            <w:r w:rsidR="008117FE"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đến </w:t>
            </w:r>
            <w:r w:rsidR="008117FE"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yêu gia đình,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</w:t>
            </w:r>
            <w:r w:rsidR="00FA0893"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oạn 2 </w:t>
            </w:r>
            <w:r w:rsid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từ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Tre xanh kia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đến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nhớ trường xưa.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đọc lời theo các phần 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Từ khó trong bài hát: </w:t>
            </w:r>
            <w:r w:rsidRPr="008117FE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Dù cuộc đời nhịp thoi đưa </w:t>
            </w: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ý nói dù cuộc đời trôi nhanh.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Nghe hát mẫu:</w:t>
            </w:r>
          </w:p>
          <w:p w:rsidR="008117FE" w:rsidRPr="008117FE" w:rsidRDefault="00FA0893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ở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đĩa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nói cảm nhận ban đầu về bài hát.</w:t>
            </w:r>
          </w:p>
          <w:p w:rsid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 Khởi động giọng</w:t>
            </w:r>
          </w:p>
          <w:p w:rsidR="00FA0893" w:rsidRDefault="00FA0893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A0893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524250" cy="809625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2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8545" cy="810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17FE" w:rsidRPr="00FA0893" w:rsidRDefault="00FA0893" w:rsidP="00FA0893">
            <w:pPr>
              <w:spacing w:line="20" w:lineRule="atLeast"/>
              <w:jc w:val="both"/>
              <w:rPr>
                <w:b/>
                <w:bCs/>
                <w:sz w:val="28"/>
                <w:szCs w:val="28"/>
              </w:rPr>
            </w:pPr>
            <w:r w:rsidRPr="00FA08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Pr="00FA0893">
              <w:rPr>
                <w:b/>
                <w:bCs/>
                <w:sz w:val="28"/>
                <w:szCs w:val="28"/>
              </w:rPr>
              <w:t xml:space="preserve"> Mì     i        i     i        i      í       i          i        ì</w:t>
            </w:r>
          </w:p>
          <w:p w:rsidR="00633462" w:rsidRDefault="00633462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A0893" w:rsidRDefault="00FA0893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5.</w:t>
            </w:r>
            <w:r w:rsidR="008117FE"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Tập hát từng câu</w:t>
            </w:r>
          </w:p>
          <w:p w:rsid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o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ạn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1</w:t>
            </w:r>
          </w:p>
          <w:p w:rsidR="00FA0893" w:rsidRDefault="00FA0893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Câu 1: Trường làng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em ... y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đ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ời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y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 l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ành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FA0893" w:rsidRDefault="00FA0893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  <w:r w:rsidRPr="00FA089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2: Nh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ịp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ầu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tre ... th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ấy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vui 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ê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m đ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ềm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ối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1 + 2</w:t>
            </w:r>
          </w:p>
          <w:p w:rsid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3: T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ình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qu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ươ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ng...em v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ẫn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ến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trư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ờng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ối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1+ 2+3</w:t>
            </w:r>
          </w:p>
          <w:p w:rsid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4: th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ầy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ô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em ....y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u gia 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đình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ối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u 1 + 2+ 3+ 4</w:t>
            </w:r>
          </w:p>
          <w:p w:rsidR="00F4145D" w:rsidRPr="00FA0893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o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ạn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2 t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ươ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ng t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ự</w:t>
            </w:r>
          </w:p>
          <w:p w:rsidR="008117FE" w:rsidRPr="008117FE" w:rsidRDefault="008117FE" w:rsidP="00D25797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Cả lớp hát, GV lắng nghe để phát hiện chỗ sai  </w:t>
            </w:r>
          </w:p>
          <w:p w:rsidR="00F4145D" w:rsidRDefault="008117FE" w:rsidP="00F4145D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Nh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óm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át</w:t>
            </w:r>
          </w:p>
          <w:p w:rsidR="00F4145D" w:rsidRDefault="00F4145D" w:rsidP="00F4145D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át</w:t>
            </w:r>
          </w:p>
          <w:p w:rsidR="00F4145D" w:rsidRDefault="00D25797" w:rsidP="00F4145D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nh</w:t>
            </w:r>
            <w:r w:rsidRPr="00D2579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ậ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x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ét</w:t>
            </w:r>
          </w:p>
          <w:p w:rsidR="008117FE" w:rsidRPr="008117FE" w:rsidRDefault="008117FE" w:rsidP="00F4145D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6. Hát cả bài</w:t>
            </w:r>
          </w:p>
          <w:p w:rsid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cả bài.</w:t>
            </w:r>
          </w:p>
          <w:p w:rsidR="00F4145D" w:rsidRPr="008117FE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7.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át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ết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ợp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g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õ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ệm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4145D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õ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ệm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theo ph</w:t>
            </w:r>
            <w:r w:rsidR="00F4145D"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ách</w:t>
            </w:r>
            <w:r w:rsid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:</w:t>
            </w:r>
          </w:p>
          <w:p w:rsidR="00F4145D" w:rsidRPr="00F4145D" w:rsidRDefault="00F4145D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F4145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Trường làng em có hàng tre xanh, cây rợp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b</w:t>
            </w:r>
            <w:r w:rsidRPr="00F4145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óng mát yêu đời yên lành.</w:t>
            </w:r>
          </w:p>
          <w:p w:rsidR="00F4145D" w:rsidRDefault="00F4145D" w:rsidP="00F4145D">
            <w:pPr>
              <w:spacing w:after="0" w:line="20" w:lineRule="atLeast"/>
              <w:ind w:left="-288" w:firstLine="288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               X      X         X         x           x         x         x</w:t>
            </w:r>
          </w:p>
          <w:p w:rsidR="00F4145D" w:rsidRDefault="00F4145D" w:rsidP="00F4145D">
            <w:pPr>
              <w:spacing w:after="0" w:line="20" w:lineRule="atLeast"/>
              <w:ind w:left="-288" w:firstLine="288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õ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ệm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theo nh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ịp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:</w:t>
            </w:r>
          </w:p>
          <w:p w:rsidR="00F4145D" w:rsidRPr="00F4145D" w:rsidRDefault="00F4145D" w:rsidP="00F4145D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F4145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Trường làng em có hàng tre xanh, cây rợp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b</w:t>
            </w:r>
            <w:r w:rsidRPr="00F4145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óng mát yêu đời yên lành.</w:t>
            </w:r>
          </w:p>
          <w:p w:rsidR="00F4145D" w:rsidRDefault="00F4145D" w:rsidP="00F4145D">
            <w:pPr>
              <w:spacing w:after="0" w:line="20" w:lineRule="atLeast"/>
              <w:ind w:left="-288" w:firstLine="288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          X                  x                      x                    x</w:t>
            </w:r>
          </w:p>
          <w:p w:rsidR="00F4145D" w:rsidRDefault="00F4145D" w:rsidP="00F4145D">
            <w:pPr>
              <w:spacing w:after="0" w:line="20" w:lineRule="atLeast"/>
              <w:ind w:left="-288" w:firstLine="288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ả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l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ớp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át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à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g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õ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ệm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4145D" w:rsidRDefault="00F4145D" w:rsidP="00F4145D">
            <w:pPr>
              <w:spacing w:after="0" w:line="20" w:lineRule="atLeast"/>
              <w:ind w:left="-288" w:firstLine="288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óm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át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à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g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õ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ệm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F4145D" w:rsidRPr="008117FE" w:rsidRDefault="00F4145D" w:rsidP="00F4145D">
            <w:pPr>
              <w:spacing w:after="0" w:line="20" w:lineRule="atLeast"/>
              <w:ind w:left="-288" w:firstLine="288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 h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át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à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g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õ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đ</w:t>
            </w:r>
            <w:r w:rsidRPr="00F4145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ệm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hát thể hiện sắc thái vui, tha thiết, hồn nhiên của bài hát .</w:t>
            </w:r>
          </w:p>
          <w:p w:rsidR="008117FE" w:rsidRPr="008117FE" w:rsidRDefault="008117FE" w:rsidP="00FA0893">
            <w:pPr>
              <w:numPr>
                <w:ilvl w:val="0"/>
                <w:numId w:val="8"/>
              </w:numPr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2: ( 5’) Củng cố, kiểm tra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 Trình bày bài hát theo nhóm, hát kết hợp gõ đệm theo nhịp (đoạn 1) và theo phách (đoạn 2)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học thuộc bài hát.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trình bày bài hát kết hợp gõ đệm.</w:t>
            </w:r>
          </w:p>
        </w:tc>
        <w:tc>
          <w:tcPr>
            <w:tcW w:w="3330" w:type="dxa"/>
          </w:tcPr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ghi bài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 - HS theo dõi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- 4 HS thực hiện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nghe bài hát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nói cảm nhận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khởi động giọng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 hoà theo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- 1-2 HS thực hiện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sửa chỗ sai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tập câu tiếp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D25797" w:rsidRDefault="00D25797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797" w:rsidRDefault="00D25797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797" w:rsidRDefault="00D25797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797" w:rsidRDefault="00D25797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tập đoạn 2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 cả bài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hát, gõ đệm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FA0893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hát, gõ đệm </w:t>
            </w:r>
          </w:p>
        </w:tc>
      </w:tr>
    </w:tbl>
    <w:p w:rsidR="008117FE" w:rsidRPr="008117FE" w:rsidRDefault="008117FE" w:rsidP="00FA0893">
      <w:pPr>
        <w:spacing w:after="0" w:line="2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p w:rsidR="00FA0893" w:rsidRDefault="00FA0893" w:rsidP="00FA089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FA0893" w:rsidRDefault="00FA0893" w:rsidP="00FA089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FA0893" w:rsidRDefault="00FA0893" w:rsidP="00FA089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nl-NL"/>
        </w:rPr>
      </w:pPr>
    </w:p>
    <w:sectPr w:rsidR="00FA0893" w:rsidSect="00625F63">
      <w:headerReference w:type="default" r:id="rId8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9AD" w:rsidRDefault="004A29AD" w:rsidP="008D7117">
      <w:pPr>
        <w:spacing w:after="0" w:line="240" w:lineRule="auto"/>
      </w:pPr>
      <w:r>
        <w:separator/>
      </w:r>
    </w:p>
  </w:endnote>
  <w:endnote w:type="continuationSeparator" w:id="1">
    <w:p w:rsidR="004A29AD" w:rsidRDefault="004A29AD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9AD" w:rsidRDefault="004A29AD" w:rsidP="008D7117">
      <w:pPr>
        <w:spacing w:after="0" w:line="240" w:lineRule="auto"/>
      </w:pPr>
      <w:r>
        <w:separator/>
      </w:r>
    </w:p>
  </w:footnote>
  <w:footnote w:type="continuationSeparator" w:id="1">
    <w:p w:rsidR="004A29AD" w:rsidRDefault="004A29AD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A29AD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90B24"/>
    <w:rsid w:val="008B2978"/>
    <w:rsid w:val="008B5DE1"/>
    <w:rsid w:val="008C44D5"/>
    <w:rsid w:val="008D3B55"/>
    <w:rsid w:val="008D7117"/>
    <w:rsid w:val="00961478"/>
    <w:rsid w:val="009A7416"/>
    <w:rsid w:val="009E5897"/>
    <w:rsid w:val="009F2A35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2017-05-04T08:26:00Z</dcterms:created>
  <dcterms:modified xsi:type="dcterms:W3CDTF">2017-05-04T08:26:00Z</dcterms:modified>
</cp:coreProperties>
</file>